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Badezimmer/WC Links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Decke/Wand</w:t>
            </w:r>
          </w:p>
        </w:tc>
        <w:tc>
          <w:p>
            <w:pPr>
              <w:spacing w:before="0" w:after="0" w:line="240" w:lineRule="auto"/>
            </w:pPr>
            <w:r>
              <w:t>Decke/Wand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15817864" name="019d6cef-f71b-7f0e-bc7e-c8dacf7bad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483841" name="019d6cef-f71b-7f0e-bc7e-c8dacf7bad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Badezimmer/WC Links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25760284" name="019d6cf3-ff2e-7c15-aace-eb4cc4be71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6549664" name="019d6cf3-ff2e-7c15-aace-eb4cc4be713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Badezimmer/WC Links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27783993" name="019d6cf4-d7ed-72b6-ac7b-f8bf1634be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9858875" name="019d6cf4-d7ed-72b6-ac7b-f8bf1634be4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7836717" name="019d6cf6-4aef-7d8f-8d30-273d5d14aa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9691263" name="019d6cf6-4aef-7d8f-8d30-273d5d14aa9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849 Florentinistrasse7, Chur</w:t>
          </w:r>
        </w:p>
        <w:p>
          <w:pPr>
            <w:spacing w:before="0" w:after="0"/>
          </w:pPr>
          <w:r>
            <w:t>849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